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130296" name="bab9b69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356001" name="bab9b690-1eab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7043498" name="d3fadcb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545248" name="d3fadcb0-1eab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864086" name="065aacd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489205" name="065aacd0-1eac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066265" name="2b854b0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211700" name="2b854b00-1eac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0181815" name="efd1373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580943" name="efd13730-1eac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9929597" name="910750e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68085" name="910750e0-1eac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11358" name="3c86d1c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617134" name="3c86d1c0-1ead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694989" name="7f5ec9d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702280" name="7f5ec9d0-1ead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650711" name="3186b2d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224242" name="3186b2d0-1eae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1808704" name="437f122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84486" name="437f1220-1eae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6532396" name="505c601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970218" name="505c6010-1eae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2698381" name="39a4d59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188116" name="39a4d590-1eaf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0420912" name="4e94f11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834619" name="4e94f110-1eaf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1658444" name="5b8b936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125664" name="5b8b9360-1eaf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575736" name="a4528ea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151209" name="a4528ea0-1eaf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667064" name="4f313ba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483833" name="4f313ba0-1eb0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709098" name="5f0a8b8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704645" name="5f0a8b80-1eb0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9485717" name="712b5a6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821579" name="712b5a60-1eb0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567981" name="2e9e318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926323" name="2e9e3180-1eb1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8495470" name="44883d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729142" name="44883d60-1eb1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709056" name="6b8810c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685335" name="6b8810c0-1eb1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0598136" name="de91d5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702859" name="de91d560-1eb1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131367" name="f0ae859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138076" name="f0ae8590-1eb1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51123" name="25dda25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283043" name="25dda250-1eb2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5956799" name="5a62002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921376" name="5a620020-1eb2-11f1-961e-67285233754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Baumgarten 3, 8964 Rudolfstetten-Friedlisberg</w:t>
          </w:r>
        </w:p>
        <w:p>
          <w:pPr>
            <w:spacing w:before="0" w:after="0"/>
          </w:pPr>
          <w:r>
            <w:t>784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